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1199118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168327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6120885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011780" name="019f173d-259c-7b9e-86a1-9441b12ec7f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221952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673809" name="019f174a-10a5-7a50-b8dc-912ca965b5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027963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81000" name="019f175d-d30d-74d3-b9f2-aab7728710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6176994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708921" name="019f176a-98e9-7053-9afc-b1a14a8d0b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986314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70051" name="019f1780-8fb6-74b0-83d6-752bb740f82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2913629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670364" name="019f179a-e5bb-77b6-8641-5a89a0b3379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214203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197183" name="019f17a0-c4a9-7858-9531-8258eb86fc8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897253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159683" name="019f17da-c622-7996-911f-50e753a7ce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538288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63748" name="019f172a-5843-78f1-a500-e49b30abba5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432034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61477" name="019f173e-0119-747e-b089-20290dcb7d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504718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437187" name="019f174a-dfda-70d0-83b1-b4f1fbd77dc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621430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199946" name="019f1760-5a1a-7f45-865b-f050866f47c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731480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5640" name="019f176b-bc8d-7271-815d-cdf04af490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2184619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01610" name="019f1781-4dee-7e42-9e3e-84957733b6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261993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486003" name="019f179c-986b-7f82-9b48-ec75c56f5fc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851258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919923" name="019f17a4-b8e4-7b40-9089-c51ba388138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4470030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544672" name="019f17db-b889-70b5-b544-1f652ffd88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634106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735369" name="019f172b-4fba-7692-93f1-7fbaf060d53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953022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123138" name="019f173e-ad5c-75d1-8a9b-0ea1f2b746d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572260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673704" name="019f174b-669a-76b4-9e86-b3b97a404b8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4670454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911086" name="019f175e-8b05-708c-a86a-d5ed9158e8a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787647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697990" name="019f176c-5df9-7d9a-ba2b-b04c95921fa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601653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54899" name="019f1781-b804-776c-9c17-78fb2e61309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451436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843220" name="019f179b-f6f2-73cf-97ca-91dafa6b4a6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335057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216712" name="019f17a4-21cf-7117-8e4a-e3e84f5a27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306832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656226" name="019f17dc-42e4-7e48-b633-42be341ff76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359541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17598" name="019f1731-1f1b-77d0-b4ae-c26e26f8e0f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1126617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375138" name="019f1743-bb3e-7793-aba4-2b6419020aa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939448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25077" name="019f17be-2ec9-7fe5-ace6-789501a3f64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80751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360836" name="019f17c0-df28-7144-bdf3-b5a99c4691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8614170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44042" name="019f1754-5b3c-7891-ab2b-99b823110c7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263225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372929" name="019f176f-9aa6-74ef-b845-65f0b36ee6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5632797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15981" name="019f1775-7c68-79a2-8f12-964d59a1be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10409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532468" name="019f1791-9238-7b57-88b2-a20e5fa3b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8871614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328624" name="019f17ca-5c54-7746-8e23-4e9a42212fe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